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8677671" name="6fcc00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315619" name="6fcc0000-2367-11f1-98d5-b9cefbb9d6d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5992660" name="8704d3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8741896" name="8704d300-2367-11f1-98d5-b9cefbb9d6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9006510" name="987e656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981382" name="987e6560-2367-11f1-98d5-b9cefbb9d6d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3840040" name="b29b93a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844309" name="b29b93a0-2367-11f1-98d5-b9cefbb9d6d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6307487" name="04dd50e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6976770" name="04dd50e0-2368-11f1-98d5-b9cefbb9d6d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Asbestzement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7895021" name="4737b48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6952487" name="4737b480-2368-11f1-98d5-b9cefbb9d6d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